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8F" w:rsidRDefault="00A1778F" w:rsidP="00E75D6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A1778F" w:rsidRDefault="00A1778F" w:rsidP="00E75D6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A1778F" w:rsidRDefault="00A1778F" w:rsidP="00E75D6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A1778F" w:rsidRDefault="00A1778F" w:rsidP="00E75D6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A1778F" w:rsidRDefault="00A1778F" w:rsidP="00E75D6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A1778F" w:rsidRPr="00A801FE" w:rsidRDefault="00A1778F" w:rsidP="00E75D6A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A1778F" w:rsidRDefault="00A1778F" w:rsidP="006C4E85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A1778F" w:rsidRPr="00E1609B" w:rsidRDefault="00A1778F" w:rsidP="00E75D6A">
      <w:pPr>
        <w:rPr>
          <w:color w:val="000000"/>
        </w:rPr>
      </w:pPr>
    </w:p>
    <w:p w:rsidR="00A1778F" w:rsidRPr="00E1609B" w:rsidRDefault="00A1778F" w:rsidP="00E75D6A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A1778F" w:rsidRPr="00E1609B" w:rsidRDefault="00A1778F" w:rsidP="00E75D6A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A1778F" w:rsidRPr="00615E6B" w:rsidRDefault="00A1778F" w:rsidP="00E75D6A">
      <w:pPr>
        <w:jc w:val="center"/>
        <w:rPr>
          <w:sz w:val="22"/>
          <w:szCs w:val="22"/>
        </w:rPr>
      </w:pPr>
    </w:p>
    <w:p w:rsidR="00A1778F" w:rsidRPr="00444E98" w:rsidRDefault="00A1778F" w:rsidP="00444E98">
      <w:pPr>
        <w:rPr>
          <w:b/>
          <w:sz w:val="22"/>
          <w:szCs w:val="22"/>
        </w:rPr>
      </w:pPr>
      <w:r w:rsidRPr="00444E98">
        <w:rPr>
          <w:rStyle w:val="a"/>
          <w:sz w:val="22"/>
          <w:szCs w:val="22"/>
        </w:rPr>
        <w:t>Раздел 11. Методы лечения ревматологических заболеваний.</w:t>
      </w:r>
      <w:r w:rsidRPr="00444E98">
        <w:rPr>
          <w:b/>
          <w:bCs/>
          <w:spacing w:val="-1"/>
          <w:sz w:val="22"/>
          <w:szCs w:val="22"/>
        </w:rPr>
        <w:t xml:space="preserve"> </w:t>
      </w:r>
    </w:p>
    <w:p w:rsidR="00A1778F" w:rsidRDefault="00A1778F" w:rsidP="00E75D6A">
      <w:pPr>
        <w:rPr>
          <w:b/>
          <w:spacing w:val="-1"/>
          <w:sz w:val="22"/>
          <w:szCs w:val="22"/>
        </w:rPr>
      </w:pPr>
      <w:r w:rsidRPr="00444E98">
        <w:rPr>
          <w:rStyle w:val="a"/>
          <w:sz w:val="22"/>
          <w:szCs w:val="22"/>
        </w:rPr>
        <w:t>Тема 9</w:t>
      </w:r>
      <w:r w:rsidRPr="00444E98">
        <w:rPr>
          <w:b/>
          <w:bCs/>
          <w:spacing w:val="-1"/>
          <w:sz w:val="22"/>
          <w:szCs w:val="22"/>
        </w:rPr>
        <w:t>.</w:t>
      </w:r>
      <w:r w:rsidRPr="00444E98">
        <w:rPr>
          <w:b/>
          <w:spacing w:val="-1"/>
          <w:sz w:val="22"/>
          <w:szCs w:val="22"/>
        </w:rPr>
        <w:t xml:space="preserve"> </w:t>
      </w:r>
      <w:r w:rsidRPr="00444E98">
        <w:rPr>
          <w:b/>
          <w:sz w:val="22"/>
          <w:szCs w:val="22"/>
        </w:rPr>
        <w:t>Генно-инженерные препараты (моноклональ</w:t>
      </w:r>
      <w:r w:rsidRPr="00444E98">
        <w:rPr>
          <w:b/>
          <w:spacing w:val="-1"/>
          <w:sz w:val="22"/>
          <w:szCs w:val="22"/>
        </w:rPr>
        <w:t>ные антитела, антицитокины).</w:t>
      </w:r>
    </w:p>
    <w:p w:rsidR="00A1778F" w:rsidRPr="00444E98" w:rsidRDefault="00A1778F" w:rsidP="00E75D6A">
      <w:pPr>
        <w:rPr>
          <w:b/>
          <w:spacing w:val="-1"/>
          <w:sz w:val="22"/>
          <w:szCs w:val="22"/>
        </w:rPr>
      </w:pPr>
    </w:p>
    <w:p w:rsidR="00A1778F" w:rsidRPr="00444E98" w:rsidRDefault="00A1778F" w:rsidP="00E75D6A">
      <w:pPr>
        <w:rPr>
          <w:b/>
          <w:sz w:val="22"/>
          <w:szCs w:val="22"/>
        </w:rPr>
      </w:pPr>
      <w:r w:rsidRPr="00444E98">
        <w:rPr>
          <w:b/>
          <w:sz w:val="22"/>
          <w:szCs w:val="22"/>
        </w:rPr>
        <w:t>Индекс дисциплины: Б1.Б.1</w:t>
      </w:r>
    </w:p>
    <w:p w:rsidR="00A1778F" w:rsidRPr="00444E98" w:rsidRDefault="00A1778F" w:rsidP="00E75D6A">
      <w:pPr>
        <w:jc w:val="both"/>
        <w:rPr>
          <w:sz w:val="22"/>
          <w:szCs w:val="22"/>
        </w:rPr>
      </w:pPr>
      <w:r w:rsidRPr="00444E98">
        <w:rPr>
          <w:b/>
          <w:sz w:val="22"/>
          <w:szCs w:val="22"/>
        </w:rPr>
        <w:t xml:space="preserve">Наименование: </w:t>
      </w:r>
      <w:r w:rsidRPr="00444E98">
        <w:rPr>
          <w:sz w:val="22"/>
          <w:szCs w:val="22"/>
        </w:rPr>
        <w:t xml:space="preserve">ординатура по специальности 31.08.46 «Ревматология» </w:t>
      </w:r>
    </w:p>
    <w:p w:rsidR="00A1778F" w:rsidRPr="00444E98" w:rsidRDefault="00A1778F" w:rsidP="00E75D6A">
      <w:pPr>
        <w:jc w:val="both"/>
        <w:rPr>
          <w:color w:val="000000"/>
          <w:sz w:val="22"/>
          <w:szCs w:val="22"/>
        </w:rPr>
      </w:pPr>
      <w:r w:rsidRPr="00444E98">
        <w:rPr>
          <w:b/>
          <w:sz w:val="22"/>
          <w:szCs w:val="22"/>
        </w:rPr>
        <w:t xml:space="preserve">Контингент обучающихся: </w:t>
      </w:r>
      <w:r w:rsidRPr="00444E98">
        <w:rPr>
          <w:color w:val="000000"/>
          <w:sz w:val="22"/>
          <w:szCs w:val="22"/>
        </w:rPr>
        <w:t>ординаторы специальности «Ревматология»</w:t>
      </w:r>
    </w:p>
    <w:p w:rsidR="00A1778F" w:rsidRPr="00444E98" w:rsidRDefault="00A1778F" w:rsidP="00E75D6A">
      <w:pPr>
        <w:jc w:val="both"/>
        <w:rPr>
          <w:rStyle w:val="a"/>
          <w:b w:val="0"/>
          <w:sz w:val="22"/>
          <w:szCs w:val="22"/>
        </w:rPr>
      </w:pPr>
      <w:r w:rsidRPr="00444E98">
        <w:rPr>
          <w:b/>
          <w:sz w:val="22"/>
          <w:szCs w:val="22"/>
        </w:rPr>
        <w:t xml:space="preserve">Продолжительность лекции: </w:t>
      </w:r>
      <w:r w:rsidRPr="00444E98">
        <w:rPr>
          <w:sz w:val="22"/>
          <w:szCs w:val="22"/>
        </w:rPr>
        <w:t>2 часа.</w:t>
      </w:r>
    </w:p>
    <w:p w:rsidR="00A1778F" w:rsidRPr="00444E98" w:rsidRDefault="00A1778F" w:rsidP="00E75D6A">
      <w:pPr>
        <w:jc w:val="both"/>
        <w:rPr>
          <w:sz w:val="22"/>
          <w:szCs w:val="22"/>
        </w:rPr>
      </w:pPr>
      <w:r w:rsidRPr="00444E98">
        <w:rPr>
          <w:rStyle w:val="a"/>
          <w:sz w:val="22"/>
          <w:szCs w:val="22"/>
        </w:rPr>
        <w:t>Цель лекции:</w:t>
      </w:r>
      <w:r w:rsidRPr="00444E98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A1778F" w:rsidRPr="00444E98" w:rsidRDefault="00A1778F" w:rsidP="00E75D6A">
      <w:pPr>
        <w:jc w:val="both"/>
        <w:rPr>
          <w:bCs/>
          <w:sz w:val="22"/>
          <w:szCs w:val="22"/>
        </w:rPr>
      </w:pPr>
      <w:r w:rsidRPr="00444E98">
        <w:rPr>
          <w:b/>
          <w:sz w:val="22"/>
          <w:szCs w:val="22"/>
        </w:rPr>
        <w:t xml:space="preserve">Задачи: </w:t>
      </w:r>
      <w:r w:rsidRPr="00444E98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A1778F" w:rsidRPr="00444E98" w:rsidRDefault="00A1778F" w:rsidP="00E75D6A">
      <w:pPr>
        <w:jc w:val="both"/>
        <w:rPr>
          <w:bCs/>
          <w:sz w:val="22"/>
          <w:szCs w:val="22"/>
        </w:rPr>
      </w:pPr>
      <w:r w:rsidRPr="00444E98">
        <w:rPr>
          <w:b/>
          <w:sz w:val="22"/>
          <w:szCs w:val="22"/>
        </w:rPr>
        <w:t>Формируемые компетенции:</w:t>
      </w:r>
      <w:r w:rsidRPr="00444E98">
        <w:rPr>
          <w:rStyle w:val="a"/>
          <w:sz w:val="22"/>
          <w:szCs w:val="22"/>
        </w:rPr>
        <w:t xml:space="preserve"> </w:t>
      </w:r>
      <w:r w:rsidRPr="00444E98">
        <w:rPr>
          <w:rStyle w:val="a"/>
          <w:b w:val="0"/>
          <w:sz w:val="22"/>
          <w:szCs w:val="22"/>
        </w:rPr>
        <w:t>ПК-6, ПК-8</w:t>
      </w:r>
    </w:p>
    <w:p w:rsidR="00A1778F" w:rsidRPr="00444E98" w:rsidRDefault="00A1778F" w:rsidP="00E75D6A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A1778F" w:rsidRPr="00444E98" w:rsidRDefault="00A1778F" w:rsidP="00E75D6A">
      <w:pPr>
        <w:tabs>
          <w:tab w:val="left" w:pos="3735"/>
        </w:tabs>
        <w:jc w:val="both"/>
        <w:rPr>
          <w:b/>
          <w:sz w:val="22"/>
          <w:szCs w:val="22"/>
        </w:rPr>
      </w:pPr>
      <w:r w:rsidRPr="00444E98">
        <w:rPr>
          <w:b/>
          <w:sz w:val="22"/>
          <w:szCs w:val="22"/>
        </w:rPr>
        <w:t xml:space="preserve">В лекции освещаются следующие вопросы: </w:t>
      </w:r>
    </w:p>
    <w:p w:rsidR="00A1778F" w:rsidRPr="00444E98" w:rsidRDefault="00A1778F" w:rsidP="00E75D6A">
      <w:pPr>
        <w:tabs>
          <w:tab w:val="left" w:pos="3735"/>
        </w:tabs>
        <w:jc w:val="both"/>
        <w:rPr>
          <w:sz w:val="22"/>
          <w:szCs w:val="22"/>
        </w:rPr>
      </w:pPr>
      <w:r w:rsidRPr="00444E98">
        <w:rPr>
          <w:sz w:val="22"/>
          <w:szCs w:val="22"/>
        </w:rPr>
        <w:t xml:space="preserve">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A1778F" w:rsidRPr="00444E98" w:rsidTr="006F2BFB">
        <w:trPr>
          <w:cantSplit/>
          <w:jc w:val="center"/>
        </w:trPr>
        <w:tc>
          <w:tcPr>
            <w:tcW w:w="3547" w:type="pct"/>
          </w:tcPr>
          <w:p w:rsidR="00A1778F" w:rsidRPr="00444E98" w:rsidRDefault="00A1778F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444E98">
                <w:rPr>
                  <w:sz w:val="22"/>
                  <w:szCs w:val="22"/>
                  <w:lang w:val="en-US"/>
                </w:rPr>
                <w:t>I.</w:t>
              </w:r>
            </w:smartTag>
            <w:r w:rsidRPr="00444E98">
              <w:rPr>
                <w:sz w:val="22"/>
                <w:szCs w:val="22"/>
                <w:lang w:val="en-US"/>
              </w:rPr>
              <w:t xml:space="preserve"> </w:t>
            </w:r>
            <w:r w:rsidRPr="00444E98">
              <w:rPr>
                <w:sz w:val="22"/>
                <w:szCs w:val="22"/>
              </w:rPr>
              <w:t>Классификация</w:t>
            </w:r>
          </w:p>
        </w:tc>
      </w:tr>
      <w:tr w:rsidR="00A1778F" w:rsidRPr="00444E98" w:rsidTr="006F2BFB">
        <w:trPr>
          <w:cantSplit/>
          <w:jc w:val="center"/>
        </w:trPr>
        <w:tc>
          <w:tcPr>
            <w:tcW w:w="3547" w:type="pct"/>
          </w:tcPr>
          <w:p w:rsidR="00A1778F" w:rsidRPr="00444E98" w:rsidRDefault="00A1778F" w:rsidP="006F2BFB">
            <w:pPr>
              <w:rPr>
                <w:sz w:val="22"/>
                <w:szCs w:val="22"/>
              </w:rPr>
            </w:pPr>
            <w:r w:rsidRPr="00444E98">
              <w:rPr>
                <w:sz w:val="22"/>
                <w:szCs w:val="22"/>
                <w:lang w:val="en-US"/>
              </w:rPr>
              <w:t>II</w:t>
            </w:r>
            <w:r w:rsidRPr="00444E98">
              <w:rPr>
                <w:sz w:val="22"/>
                <w:szCs w:val="22"/>
              </w:rPr>
              <w:t>. Механизм действия</w:t>
            </w:r>
          </w:p>
        </w:tc>
      </w:tr>
      <w:tr w:rsidR="00A1778F" w:rsidRPr="00444E98" w:rsidTr="006F2BFB">
        <w:trPr>
          <w:cantSplit/>
          <w:jc w:val="center"/>
        </w:trPr>
        <w:tc>
          <w:tcPr>
            <w:tcW w:w="3547" w:type="pct"/>
          </w:tcPr>
          <w:p w:rsidR="00A1778F" w:rsidRPr="00444E98" w:rsidRDefault="00A1778F" w:rsidP="006F2BFB">
            <w:pPr>
              <w:rPr>
                <w:sz w:val="22"/>
                <w:szCs w:val="22"/>
              </w:rPr>
            </w:pPr>
            <w:r w:rsidRPr="00444E98">
              <w:rPr>
                <w:sz w:val="22"/>
                <w:szCs w:val="22"/>
                <w:lang w:val="en-US"/>
              </w:rPr>
              <w:t xml:space="preserve">III. </w:t>
            </w:r>
            <w:r w:rsidRPr="00444E98">
              <w:rPr>
                <w:sz w:val="22"/>
                <w:szCs w:val="22"/>
              </w:rPr>
              <w:t>Методы введения</w:t>
            </w:r>
          </w:p>
        </w:tc>
      </w:tr>
      <w:tr w:rsidR="00A1778F" w:rsidRPr="00444E98" w:rsidTr="006F2BFB">
        <w:trPr>
          <w:cantSplit/>
          <w:jc w:val="center"/>
        </w:trPr>
        <w:tc>
          <w:tcPr>
            <w:tcW w:w="3547" w:type="pct"/>
          </w:tcPr>
          <w:p w:rsidR="00A1778F" w:rsidRPr="00444E98" w:rsidRDefault="00A1778F" w:rsidP="006F2BFB">
            <w:pPr>
              <w:rPr>
                <w:sz w:val="22"/>
                <w:szCs w:val="22"/>
              </w:rPr>
            </w:pPr>
            <w:r w:rsidRPr="00444E98">
              <w:rPr>
                <w:sz w:val="22"/>
                <w:szCs w:val="22"/>
                <w:lang w:val="en-US"/>
              </w:rPr>
              <w:t>IV</w:t>
            </w:r>
            <w:r w:rsidRPr="00444E98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A1778F" w:rsidRPr="00444E98" w:rsidTr="006F2BFB">
        <w:trPr>
          <w:cantSplit/>
          <w:jc w:val="center"/>
        </w:trPr>
        <w:tc>
          <w:tcPr>
            <w:tcW w:w="3547" w:type="pct"/>
          </w:tcPr>
          <w:p w:rsidR="00A1778F" w:rsidRPr="00444E98" w:rsidRDefault="00A1778F" w:rsidP="006F2BFB">
            <w:pPr>
              <w:rPr>
                <w:sz w:val="22"/>
                <w:szCs w:val="22"/>
              </w:rPr>
            </w:pPr>
            <w:r w:rsidRPr="00444E98">
              <w:rPr>
                <w:sz w:val="22"/>
                <w:szCs w:val="22"/>
                <w:lang w:val="en-US"/>
              </w:rPr>
              <w:t>V</w:t>
            </w:r>
            <w:r w:rsidRPr="00444E98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A1778F" w:rsidRPr="00444E98" w:rsidRDefault="00A1778F" w:rsidP="00E75D6A">
      <w:pPr>
        <w:tabs>
          <w:tab w:val="left" w:pos="3735"/>
        </w:tabs>
        <w:jc w:val="both"/>
        <w:rPr>
          <w:sz w:val="22"/>
          <w:szCs w:val="22"/>
        </w:rPr>
      </w:pPr>
    </w:p>
    <w:p w:rsidR="00A1778F" w:rsidRPr="00444E98" w:rsidRDefault="00A1778F" w:rsidP="00444E98">
      <w:pPr>
        <w:tabs>
          <w:tab w:val="left" w:pos="3735"/>
        </w:tabs>
        <w:jc w:val="both"/>
        <w:rPr>
          <w:sz w:val="22"/>
          <w:szCs w:val="22"/>
        </w:rPr>
      </w:pPr>
      <w:r w:rsidRPr="00444E98">
        <w:rPr>
          <w:sz w:val="22"/>
          <w:szCs w:val="22"/>
        </w:rPr>
        <w:t xml:space="preserve"> </w:t>
      </w:r>
      <w:r w:rsidRPr="00444E98">
        <w:rPr>
          <w:b/>
          <w:sz w:val="22"/>
          <w:szCs w:val="22"/>
        </w:rPr>
        <w:t xml:space="preserve">План лекции. </w:t>
      </w: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A1778F" w:rsidRPr="00444E98" w:rsidTr="006F2BFB">
        <w:trPr>
          <w:cantSplit/>
          <w:jc w:val="center"/>
        </w:trPr>
        <w:tc>
          <w:tcPr>
            <w:tcW w:w="5000" w:type="pct"/>
          </w:tcPr>
          <w:p w:rsidR="00A1778F" w:rsidRPr="00444E98" w:rsidRDefault="00A1778F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444E98">
                <w:rPr>
                  <w:sz w:val="22"/>
                  <w:szCs w:val="22"/>
                  <w:lang w:val="en-US"/>
                </w:rPr>
                <w:t>I.</w:t>
              </w:r>
            </w:smartTag>
            <w:r w:rsidRPr="00444E98">
              <w:rPr>
                <w:sz w:val="22"/>
                <w:szCs w:val="22"/>
                <w:lang w:val="en-US"/>
              </w:rPr>
              <w:t xml:space="preserve"> </w:t>
            </w:r>
            <w:r w:rsidRPr="00444E98">
              <w:rPr>
                <w:sz w:val="22"/>
                <w:szCs w:val="22"/>
              </w:rPr>
              <w:t>Классификация</w:t>
            </w:r>
          </w:p>
        </w:tc>
      </w:tr>
      <w:tr w:rsidR="00A1778F" w:rsidRPr="00444E98" w:rsidTr="006F2BFB">
        <w:trPr>
          <w:cantSplit/>
          <w:trHeight w:val="244"/>
          <w:jc w:val="center"/>
        </w:trPr>
        <w:tc>
          <w:tcPr>
            <w:tcW w:w="5000" w:type="pct"/>
          </w:tcPr>
          <w:p w:rsidR="00A1778F" w:rsidRPr="00444E98" w:rsidRDefault="00A1778F" w:rsidP="006F2BFB">
            <w:pPr>
              <w:rPr>
                <w:sz w:val="22"/>
                <w:szCs w:val="22"/>
              </w:rPr>
            </w:pPr>
            <w:r w:rsidRPr="00444E98">
              <w:rPr>
                <w:sz w:val="22"/>
                <w:szCs w:val="22"/>
                <w:lang w:val="en-US"/>
              </w:rPr>
              <w:t>II</w:t>
            </w:r>
            <w:r w:rsidRPr="00444E98">
              <w:rPr>
                <w:sz w:val="22"/>
                <w:szCs w:val="22"/>
              </w:rPr>
              <w:t>. Механизм действия</w:t>
            </w:r>
          </w:p>
        </w:tc>
      </w:tr>
      <w:tr w:rsidR="00A1778F" w:rsidRPr="00444E98" w:rsidTr="006F2BFB">
        <w:trPr>
          <w:cantSplit/>
          <w:trHeight w:val="244"/>
          <w:jc w:val="center"/>
        </w:trPr>
        <w:tc>
          <w:tcPr>
            <w:tcW w:w="5000" w:type="pct"/>
          </w:tcPr>
          <w:p w:rsidR="00A1778F" w:rsidRPr="00444E98" w:rsidRDefault="00A1778F" w:rsidP="006F2BFB">
            <w:pPr>
              <w:rPr>
                <w:sz w:val="22"/>
                <w:szCs w:val="22"/>
              </w:rPr>
            </w:pPr>
            <w:r w:rsidRPr="00444E98">
              <w:rPr>
                <w:sz w:val="22"/>
                <w:szCs w:val="22"/>
                <w:lang w:val="en-US"/>
              </w:rPr>
              <w:t xml:space="preserve">III. </w:t>
            </w:r>
            <w:r w:rsidRPr="00444E98">
              <w:rPr>
                <w:sz w:val="22"/>
                <w:szCs w:val="22"/>
              </w:rPr>
              <w:t>Методы введения</w:t>
            </w:r>
          </w:p>
        </w:tc>
      </w:tr>
      <w:tr w:rsidR="00A1778F" w:rsidRPr="00444E98" w:rsidTr="006F2BFB">
        <w:trPr>
          <w:cantSplit/>
          <w:trHeight w:val="244"/>
          <w:jc w:val="center"/>
        </w:trPr>
        <w:tc>
          <w:tcPr>
            <w:tcW w:w="5000" w:type="pct"/>
          </w:tcPr>
          <w:p w:rsidR="00A1778F" w:rsidRPr="00444E98" w:rsidRDefault="00A1778F" w:rsidP="006F2BFB">
            <w:pPr>
              <w:rPr>
                <w:sz w:val="22"/>
                <w:szCs w:val="22"/>
              </w:rPr>
            </w:pPr>
            <w:r w:rsidRPr="00444E98">
              <w:rPr>
                <w:sz w:val="22"/>
                <w:szCs w:val="22"/>
                <w:lang w:val="en-US"/>
              </w:rPr>
              <w:t>IV</w:t>
            </w:r>
            <w:r w:rsidRPr="00444E98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A1778F" w:rsidRPr="00444E98" w:rsidTr="006F2BFB">
        <w:trPr>
          <w:cantSplit/>
          <w:trHeight w:val="244"/>
          <w:jc w:val="center"/>
        </w:trPr>
        <w:tc>
          <w:tcPr>
            <w:tcW w:w="5000" w:type="pct"/>
          </w:tcPr>
          <w:p w:rsidR="00A1778F" w:rsidRPr="00444E98" w:rsidRDefault="00A1778F" w:rsidP="006F2BFB">
            <w:pPr>
              <w:rPr>
                <w:sz w:val="22"/>
                <w:szCs w:val="22"/>
              </w:rPr>
            </w:pPr>
            <w:r w:rsidRPr="00444E98">
              <w:rPr>
                <w:sz w:val="22"/>
                <w:szCs w:val="22"/>
                <w:lang w:val="en-US"/>
              </w:rPr>
              <w:t>V</w:t>
            </w:r>
            <w:r w:rsidRPr="00444E98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A1778F" w:rsidRPr="00444E98" w:rsidRDefault="00A1778F" w:rsidP="00E75D6A">
      <w:pPr>
        <w:jc w:val="both"/>
        <w:rPr>
          <w:sz w:val="22"/>
          <w:szCs w:val="22"/>
        </w:rPr>
      </w:pPr>
    </w:p>
    <w:p w:rsidR="00A1778F" w:rsidRPr="00444E98" w:rsidRDefault="00A1778F" w:rsidP="00E75D6A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444E98">
        <w:rPr>
          <w:b/>
          <w:sz w:val="22"/>
          <w:szCs w:val="22"/>
        </w:rPr>
        <w:t xml:space="preserve">Иллюстративный материал и оснащение: </w:t>
      </w:r>
      <w:r w:rsidRPr="00444E98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A1778F" w:rsidRPr="00444E98" w:rsidRDefault="00A1778F" w:rsidP="00E75D6A">
      <w:pPr>
        <w:rPr>
          <w:b/>
          <w:sz w:val="22"/>
          <w:szCs w:val="22"/>
        </w:rPr>
      </w:pPr>
    </w:p>
    <w:p w:rsidR="00A1778F" w:rsidRPr="00444E98" w:rsidRDefault="00A1778F" w:rsidP="00E75D6A">
      <w:pPr>
        <w:rPr>
          <w:sz w:val="22"/>
          <w:szCs w:val="22"/>
        </w:rPr>
      </w:pPr>
      <w:r w:rsidRPr="00444E98">
        <w:rPr>
          <w:b/>
          <w:sz w:val="22"/>
          <w:szCs w:val="22"/>
        </w:rPr>
        <w:t>Тестовый контроль</w:t>
      </w:r>
      <w:r w:rsidRPr="00444E98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«Генно-инженерные препараты (моноклональ</w:t>
      </w:r>
      <w:r w:rsidRPr="00444E98">
        <w:rPr>
          <w:spacing w:val="-1"/>
          <w:sz w:val="22"/>
          <w:szCs w:val="22"/>
        </w:rPr>
        <w:t>ные антитела, антицитокины)</w:t>
      </w:r>
      <w:r w:rsidRPr="00444E98">
        <w:rPr>
          <w:sz w:val="22"/>
          <w:szCs w:val="22"/>
        </w:rPr>
        <w:t>».</w:t>
      </w:r>
    </w:p>
    <w:p w:rsidR="00A1778F" w:rsidRPr="00444E98" w:rsidRDefault="00A1778F" w:rsidP="00E75D6A">
      <w:pPr>
        <w:jc w:val="both"/>
        <w:rPr>
          <w:b/>
          <w:sz w:val="22"/>
          <w:szCs w:val="22"/>
        </w:rPr>
      </w:pPr>
    </w:p>
    <w:p w:rsidR="00A1778F" w:rsidRPr="00444E98" w:rsidRDefault="00A1778F" w:rsidP="00E75D6A">
      <w:pPr>
        <w:jc w:val="both"/>
        <w:rPr>
          <w:b/>
          <w:sz w:val="22"/>
          <w:szCs w:val="22"/>
        </w:rPr>
      </w:pPr>
    </w:p>
    <w:p w:rsidR="00A1778F" w:rsidRPr="00444E98" w:rsidRDefault="00A1778F" w:rsidP="00E75D6A">
      <w:pPr>
        <w:jc w:val="both"/>
        <w:rPr>
          <w:b/>
          <w:sz w:val="22"/>
          <w:szCs w:val="22"/>
        </w:rPr>
      </w:pPr>
    </w:p>
    <w:p w:rsidR="00A1778F" w:rsidRPr="00444E98" w:rsidRDefault="00A1778F" w:rsidP="00E75D6A">
      <w:pPr>
        <w:jc w:val="both"/>
        <w:rPr>
          <w:b/>
          <w:sz w:val="22"/>
          <w:szCs w:val="22"/>
        </w:rPr>
      </w:pPr>
      <w:r w:rsidRPr="00444E98">
        <w:rPr>
          <w:b/>
          <w:sz w:val="22"/>
          <w:szCs w:val="22"/>
        </w:rPr>
        <w:t>Литература по теме лекции.</w:t>
      </w:r>
    </w:p>
    <w:p w:rsidR="00A1778F" w:rsidRPr="00444E98" w:rsidRDefault="00A1778F" w:rsidP="00E75D6A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A1778F" w:rsidRPr="00444E98" w:rsidRDefault="00A1778F" w:rsidP="00E75D6A">
      <w:pPr>
        <w:rPr>
          <w:b/>
          <w:bCs/>
          <w:color w:val="000000"/>
          <w:sz w:val="22"/>
          <w:szCs w:val="22"/>
        </w:rPr>
      </w:pPr>
      <w:r w:rsidRPr="00444E98">
        <w:rPr>
          <w:b/>
          <w:bCs/>
          <w:color w:val="000000"/>
          <w:sz w:val="22"/>
          <w:szCs w:val="22"/>
        </w:rPr>
        <w:t>Основная литература</w:t>
      </w:r>
    </w:p>
    <w:p w:rsidR="00A1778F" w:rsidRPr="00444E98" w:rsidRDefault="00A1778F" w:rsidP="00E75D6A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444E98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A1778F" w:rsidRPr="00444E98" w:rsidRDefault="00A1778F" w:rsidP="00E75D6A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444E98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A1778F" w:rsidRPr="00444E98" w:rsidRDefault="00A1778F" w:rsidP="00E75D6A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444E98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A1778F" w:rsidRPr="00444E98" w:rsidRDefault="00A1778F" w:rsidP="00E75D6A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444E98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A1778F" w:rsidRDefault="00A1778F" w:rsidP="00444E98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444E98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A1778F" w:rsidRPr="00444E98" w:rsidRDefault="00A1778F" w:rsidP="00444E98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444E98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A1778F" w:rsidRPr="00444E98" w:rsidRDefault="00A1778F" w:rsidP="00E75D6A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444E98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A1778F" w:rsidRPr="00444E98" w:rsidRDefault="00A1778F" w:rsidP="00E75D6A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444E98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444E98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A1778F" w:rsidRPr="00444E98" w:rsidRDefault="00A1778F" w:rsidP="00E75D6A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444E98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444E98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A1778F" w:rsidRPr="00444E98" w:rsidRDefault="00A1778F" w:rsidP="00E75D6A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444E98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444E98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A1778F" w:rsidRDefault="00A1778F" w:rsidP="00E75D6A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444E98">
        <w:rPr>
          <w:rFonts w:ascii="Times New Roman" w:hAnsi="Times New Roman"/>
        </w:rPr>
        <w:t>Филоненко, С. П. Боли в суставах [Электронный ресурс] / С. П. Филоненко, С. С. Якушин. - Электрон. текстовые дан. - М.: ГЭОТАР-Медиа, 2010. - 176 с.  – Режим доступ</w:t>
      </w:r>
      <w:r>
        <w:rPr>
          <w:rFonts w:ascii="Times New Roman" w:hAnsi="Times New Roman"/>
        </w:rPr>
        <w:t xml:space="preserve">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A1778F" w:rsidRDefault="00A1778F" w:rsidP="00E75D6A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A1778F" w:rsidRDefault="00A1778F" w:rsidP="00E75D6A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A1778F" w:rsidRDefault="00A1778F" w:rsidP="00E75D6A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A1778F" w:rsidRDefault="00A1778F" w:rsidP="00E75D6A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A1778F" w:rsidRDefault="00A1778F" w:rsidP="00E75D6A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A1778F" w:rsidRDefault="00A1778F" w:rsidP="00E75D6A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A1778F" w:rsidRDefault="00A1778F"/>
    <w:sectPr w:rsidR="00A1778F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5D6A"/>
    <w:rsid w:val="000B20E2"/>
    <w:rsid w:val="000B7776"/>
    <w:rsid w:val="00215ACE"/>
    <w:rsid w:val="00444E98"/>
    <w:rsid w:val="00615E6B"/>
    <w:rsid w:val="006C4E85"/>
    <w:rsid w:val="006F2BFB"/>
    <w:rsid w:val="007836D3"/>
    <w:rsid w:val="00804514"/>
    <w:rsid w:val="00826B00"/>
    <w:rsid w:val="00A1778F"/>
    <w:rsid w:val="00A801FE"/>
    <w:rsid w:val="00CE4AEE"/>
    <w:rsid w:val="00D82F1A"/>
    <w:rsid w:val="00DD0712"/>
    <w:rsid w:val="00E1609B"/>
    <w:rsid w:val="00E75D6A"/>
    <w:rsid w:val="00F6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D6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E75D6A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75D6A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E75D6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E75D6A"/>
    <w:rPr>
      <w:b/>
    </w:rPr>
  </w:style>
  <w:style w:type="character" w:styleId="Hyperlink">
    <w:name w:val="Hyperlink"/>
    <w:basedOn w:val="DefaultParagraphFont"/>
    <w:uiPriority w:val="99"/>
    <w:rsid w:val="00E75D6A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E75D6A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7836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36D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8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729</Words>
  <Characters>4159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5</cp:revision>
  <dcterms:created xsi:type="dcterms:W3CDTF">2018-01-05T18:22:00Z</dcterms:created>
  <dcterms:modified xsi:type="dcterms:W3CDTF">2018-11-04T07:50:00Z</dcterms:modified>
</cp:coreProperties>
</file>